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880247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741388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074261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09875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402335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02882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8765653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621782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9928891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435904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549442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23603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049326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910879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823608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763152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595056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379943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5659234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994550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088902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30945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189051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90893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095892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385466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7254962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241331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146953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654417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0917479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019769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106296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804702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5126611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680923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545095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697406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192516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32889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291456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623007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741829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270838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135173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08740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2454876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900492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9034976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06293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2678188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546122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877432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537095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2825083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017228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3913568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806851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6452622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310485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459466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754998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1736689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397228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358297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948565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228755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383632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8665428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500874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6991757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595224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802550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405279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6078339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410540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227234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681926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7102243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51226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02259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497858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16907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067926" name="019f1d39-3071-7624-9fcc-982da2cffba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781234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075254" name="019f1d3a-40f1-748d-b329-e0153321ed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2911559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726033" name="019f1d3b-36fc-7b1d-b165-3161d9bbaba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1582369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61832" name="019f1d49-d699-7f40-86e0-6043c6e7d5b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752312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128180" name="019f1d4e-15f1-7832-90f6-9b14cabfb54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8008884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255922" name="019f1d5b-2122-7612-b076-f9079707eef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931600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326009" name="019f1d53-c983-7074-9ba4-162a75dbf03a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54047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454629" name="019f1d5c-2a6d-78aa-a372-cb373eb0a6a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4570041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448486" name="019f1d55-cdec-7d83-8d61-ee4bc4201fa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